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Pavatex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644211" name="893caea0-1539-11f0-b908-270f696eea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180580" name="893caea0-1539-11f0-b908-270f696eea3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Kamin Badezimmer </w:t>
            </w:r>
          </w:p>
        </w:tc>
        <w:tc>
          <w:p>
            <w:pPr>
              <w:spacing w:before="0" w:after="0" w:line="240" w:lineRule="auto"/>
            </w:pPr>
            <w:r>
              <w:t>Kaminrohr Bad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4684690" name="b41883b0-1539-11f0-9953-9fc41439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213234" name="b41883b0-1539-11f0-9953-9fc41439c8b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3874553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945316" name="744d4f10-153c-11f0-82b5-59aa069a51d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5856271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457731" name="8c6c6360-153c-11f0-a29d-336b690d313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3601773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482566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0001299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785915" name="c7cbab00-153c-11f0-a96b-c108dcb8c6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854654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576254" name="e8d946e0-153c-11f0-8f61-4141ca40afe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6871508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250421" name="fde4b290-153c-11f0-aefe-639ddd7d91e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4381999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27077" name="1420fd20-153d-11f0-af69-e9e52a7fefd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9783249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055145" name="3385a3f0-153d-11f0-a92c-4ffba299c01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8876291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683374" name="52d674a0-153d-11f0-9f1e-fb3b612733b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2749458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90850" name="fb465cd0-1543-11f0-bde8-95dc909113f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8005396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034375" name="2f67da20-1544-11f0-b872-3b79f48534d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4700551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751070" name="4fbc5f30-1544-11f0-a196-4dac596c56d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162050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781480" name="67018e40-1544-11f0-8267-370f3692482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3883662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173537" name="99410520-1544-11f0-a525-8b21a101636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6774921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5707" name="abcc2e90-1544-11f0-9107-4773b4ea826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3339792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724726" name="0c8c1880-1545-11f0-a5b3-cfc4e888171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045676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110311" name="c1a9f380-1546-11f0-ab5f-7f47b150f4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8645706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753572" name="d043e590-1546-11f0-be8e-0d10c4b3d2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3592206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71835" name="00675a40-1547-11f0-8552-1dd0589811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2348458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285384" name="14981d60-1547-11f0-994f-c75a5d2559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3047327" name="451c0190-1547-11f0-a0b5-fbaf3632a5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746420" name="451c0190-1547-11f0-a0b5-fbaf3632a5e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Estrich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4421455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100725" name="c72f42f0-1547-11f0-a103-b96ce95b924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6592243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320651" name="e91f4500-1546-11f0-b08b-21c3a05a3df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8534323" name="6be0fef0-353d-11f0-89bd-5dc40b001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26020" name="6be0fef0-353d-11f0-89bd-5dc40b00185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4120814" name="9658bb00-353d-11f0-a92f-f37ad9b50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116446" name="9658bb00-353d-11f0-a92f-f37ad9b50e4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9518053" name="bb4c6ab0-353d-11f0-96a0-85a017da7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511129" name="bb4c6ab0-353d-11f0-96a0-85a017da729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